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4C764" w14:textId="11E184E5" w:rsidR="00665FF5" w:rsidRPr="00BF6581" w:rsidRDefault="00665FF5" w:rsidP="00665FF5">
      <w:pPr>
        <w:keepNext/>
        <w:tabs>
          <w:tab w:val="left" w:pos="6663"/>
          <w:tab w:val="left" w:pos="8647"/>
        </w:tabs>
        <w:spacing w:after="0" w:line="240" w:lineRule="auto"/>
        <w:ind w:left="5529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F658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="00E10D20">
        <w:rPr>
          <w:rFonts w:ascii="Times New Roman" w:eastAsia="Times New Roman" w:hAnsi="Times New Roman" w:cs="Times New Roman"/>
          <w:sz w:val="16"/>
          <w:szCs w:val="16"/>
          <w:lang w:eastAsia="ru-RU"/>
        </w:rPr>
        <w:t>3</w:t>
      </w:r>
      <w:r w:rsidRPr="00BF658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BF6581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к приказу ООО «ВБ Банк» от </w:t>
      </w:r>
      <w:r w:rsidR="00BE7A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27.03.2026</w:t>
      </w:r>
      <w:r w:rsidRPr="00BF658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№ </w:t>
      </w:r>
      <w:r w:rsidR="00BE7A80">
        <w:rPr>
          <w:rFonts w:ascii="Times New Roman" w:eastAsia="Times New Roman" w:hAnsi="Times New Roman" w:cs="Times New Roman"/>
          <w:sz w:val="16"/>
          <w:szCs w:val="16"/>
          <w:lang w:eastAsia="ru-RU"/>
        </w:rPr>
        <w:t>0327/6</w:t>
      </w:r>
      <w:r w:rsidRPr="00BF658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</w:t>
      </w:r>
    </w:p>
    <w:p w14:paraId="5C0F0737" w14:textId="77777777" w:rsidR="00665FF5" w:rsidRDefault="00665FF5" w:rsidP="00863A3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7750ECF1" w14:textId="487F5738" w:rsidR="00863A35" w:rsidRPr="00863A35" w:rsidRDefault="00863A35" w:rsidP="00863A35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63A35">
        <w:rPr>
          <w:rFonts w:ascii="Times New Roman" w:eastAsia="Calibri" w:hAnsi="Times New Roman" w:cs="Times New Roman"/>
          <w:b/>
          <w:bCs/>
          <w:sz w:val="20"/>
          <w:szCs w:val="20"/>
        </w:rPr>
        <w:t>Приложение 18.</w:t>
      </w:r>
      <w:r w:rsidR="00E10D20">
        <w:rPr>
          <w:rFonts w:ascii="Times New Roman" w:eastAsia="Calibri" w:hAnsi="Times New Roman" w:cs="Times New Roman"/>
          <w:b/>
          <w:bCs/>
          <w:sz w:val="20"/>
          <w:szCs w:val="20"/>
        </w:rPr>
        <w:t>2</w:t>
      </w:r>
    </w:p>
    <w:p w14:paraId="769ED3E8" w14:textId="77777777" w:rsidR="00863A35" w:rsidRPr="00863A35" w:rsidRDefault="00863A35" w:rsidP="00863A35">
      <w:pPr>
        <w:tabs>
          <w:tab w:val="left" w:pos="426"/>
        </w:tabs>
        <w:autoSpaceDE w:val="0"/>
        <w:autoSpaceDN w:val="0"/>
        <w:spacing w:after="0" w:line="240" w:lineRule="auto"/>
        <w:ind w:left="5529"/>
        <w:rPr>
          <w:rFonts w:ascii="Times New Roman" w:eastAsia="Calibri" w:hAnsi="Times New Roman" w:cs="Times New Roman"/>
          <w:bCs/>
          <w:sz w:val="20"/>
          <w:szCs w:val="20"/>
        </w:rPr>
      </w:pPr>
      <w:r w:rsidRPr="00863A35">
        <w:rPr>
          <w:rFonts w:ascii="Times New Roman" w:eastAsia="Calibri" w:hAnsi="Times New Roman" w:cs="Times New Roman"/>
          <w:sz w:val="20"/>
          <w:szCs w:val="20"/>
        </w:rPr>
        <w:t xml:space="preserve">к Условиям </w:t>
      </w:r>
      <w:r w:rsidRPr="00863A35">
        <w:rPr>
          <w:rFonts w:ascii="Times New Roman" w:eastAsia="Calibri" w:hAnsi="Times New Roman" w:cs="Times New Roman"/>
          <w:bCs/>
          <w:sz w:val="20"/>
          <w:szCs w:val="20"/>
        </w:rPr>
        <w:t>начисления и выплаты Банком процентов на остаток денежных средств на Счете Клиента</w:t>
      </w:r>
    </w:p>
    <w:p w14:paraId="34554625" w14:textId="77777777" w:rsidR="00BA7D99" w:rsidRDefault="00BA7D99" w:rsidP="0023177F">
      <w:pPr>
        <w:spacing w:before="120" w:after="120" w:line="240" w:lineRule="auto"/>
        <w:ind w:left="-1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A91E3B" w14:textId="01019246" w:rsidR="006353C9" w:rsidRDefault="00863A35" w:rsidP="0023177F">
      <w:pPr>
        <w:spacing w:before="120" w:after="120" w:line="240" w:lineRule="auto"/>
        <w:ind w:left="-1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3A35">
        <w:rPr>
          <w:rFonts w:ascii="Times New Roman" w:eastAsia="Calibri" w:hAnsi="Times New Roman" w:cs="Times New Roman"/>
          <w:b/>
          <w:sz w:val="24"/>
          <w:szCs w:val="24"/>
        </w:rPr>
        <w:t xml:space="preserve">ЗАЯВЛЕНИЕ </w:t>
      </w:r>
    </w:p>
    <w:p w14:paraId="61DE9EE2" w14:textId="1A6303EA" w:rsidR="00863A35" w:rsidRPr="006353C9" w:rsidRDefault="006353C9" w:rsidP="0023177F">
      <w:pPr>
        <w:spacing w:before="120" w:after="120" w:line="240" w:lineRule="auto"/>
        <w:ind w:left="-1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 досрочное расторжение Соглашения</w:t>
      </w:r>
    </w:p>
    <w:p w14:paraId="601FBAF3" w14:textId="089CCB74" w:rsidR="00646A05" w:rsidRDefault="00646A05" w:rsidP="00863A35">
      <w:pPr>
        <w:spacing w:after="0" w:line="240" w:lineRule="auto"/>
        <w:ind w:firstLine="709"/>
        <w:jc w:val="both"/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5529"/>
      </w:tblGrid>
      <w:tr w:rsidR="00B45C0E" w:rsidRPr="00863A35" w14:paraId="50A56C8F" w14:textId="77777777" w:rsidTr="00B45C0E">
        <w:trPr>
          <w:trHeight w:hRule="exact" w:val="349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F3CB" w14:textId="77777777" w:rsidR="00B45C0E" w:rsidRPr="00E10D20" w:rsidRDefault="00B45C0E" w:rsidP="00863A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E10D20">
              <w:rPr>
                <w:rFonts w:ascii="Times New Roman" w:eastAsia="Calibri" w:hAnsi="Times New Roman" w:cs="Times New Roman"/>
                <w:iCs/>
              </w:rPr>
              <w:t>Н</w:t>
            </w:r>
            <w:r w:rsidRPr="00E10D20">
              <w:rPr>
                <w:rFonts w:ascii="Times New Roman" w:eastAsia="Calibri" w:hAnsi="Times New Roman" w:cs="Times New Roman"/>
              </w:rPr>
              <w:t>аименование Клиента, ИНН: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8A0A" w14:textId="77777777" w:rsidR="00B45C0E" w:rsidRPr="00E10D20" w:rsidRDefault="00B45C0E" w:rsidP="00863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</w:tr>
      <w:tr w:rsidR="00B45C0E" w:rsidRPr="00863A35" w14:paraId="6A8186EB" w14:textId="77777777" w:rsidTr="00B45C0E">
        <w:trPr>
          <w:trHeight w:hRule="exact" w:val="882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1E4C1" w14:textId="0F987F28" w:rsidR="00B45C0E" w:rsidRPr="00E10D20" w:rsidRDefault="00B45C0E" w:rsidP="00B45C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</w:rPr>
            </w:pPr>
            <w:r w:rsidRPr="00E10D20">
              <w:rPr>
                <w:rFonts w:ascii="Times New Roman" w:eastAsia="Calibri" w:hAnsi="Times New Roman" w:cs="Times New Roman"/>
                <w:lang w:eastAsia="ru-RU"/>
              </w:rPr>
              <w:t xml:space="preserve">Настоящим Заявлением прошу в соответствии с п. 4.2 </w:t>
            </w:r>
            <w:r w:rsidRPr="00E10D20">
              <w:rPr>
                <w:rFonts w:ascii="Times New Roman" w:hAnsi="Times New Roman" w:cs="Times New Roman"/>
              </w:rPr>
              <w:t>У</w:t>
            </w:r>
            <w:r w:rsidRPr="00E10D20">
              <w:rPr>
                <w:rFonts w:ascii="Times New Roman" w:hAnsi="Times New Roman" w:cs="Times New Roman"/>
                <w:bCs/>
              </w:rPr>
              <w:t>словий начисления и выплаты Банком процентов на остаток денежных средств на Счете Клиента</w:t>
            </w:r>
            <w:r w:rsidRPr="00E10D20">
              <w:rPr>
                <w:rFonts w:ascii="Times New Roman" w:eastAsia="Calibri" w:hAnsi="Times New Roman" w:cs="Times New Roman"/>
                <w:lang w:eastAsia="ru-RU"/>
              </w:rPr>
              <w:t xml:space="preserve">, произвести досрочное расторжение Соглашения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на следующих </w:t>
            </w:r>
            <w:r w:rsidRPr="00E10D20">
              <w:rPr>
                <w:rFonts w:ascii="Times New Roman" w:eastAsia="Calibri" w:hAnsi="Times New Roman" w:cs="Times New Roman"/>
                <w:lang w:eastAsia="ru-RU"/>
              </w:rPr>
              <w:t>условиях:</w:t>
            </w:r>
          </w:p>
        </w:tc>
      </w:tr>
      <w:tr w:rsidR="00B45C0E" w:rsidRPr="00863A35" w14:paraId="07FB0184" w14:textId="77777777" w:rsidTr="00B45C0E">
        <w:trPr>
          <w:trHeight w:hRule="exact" w:val="59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F18DE" w14:textId="17BF4DF3" w:rsidR="00B45C0E" w:rsidRPr="00863A35" w:rsidRDefault="00B45C0E" w:rsidP="00E10D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63A35">
              <w:rPr>
                <w:rFonts w:ascii="Times New Roman" w:eastAsia="Calibri" w:hAnsi="Times New Roman" w:cs="Times New Roman"/>
              </w:rPr>
              <w:t>Вид остатка, на который начисляются проценты: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9DC09" w14:textId="211E297D" w:rsidR="00B45C0E" w:rsidRPr="00BE7A80" w:rsidRDefault="00B45C0E" w:rsidP="00E10D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BE7A80">
              <w:rPr>
                <w:rFonts w:ascii="Times New Roman" w:eastAsia="Calibri" w:hAnsi="Times New Roman" w:cs="Times New Roman"/>
                <w:bCs/>
                <w:lang w:eastAsia="ru-RU"/>
              </w:rPr>
              <w:t>Ежедневный остаток на расчетном счете</w:t>
            </w:r>
          </w:p>
        </w:tc>
      </w:tr>
      <w:tr w:rsidR="00B45C0E" w:rsidRPr="00863A35" w14:paraId="482EEC83" w14:textId="77777777" w:rsidTr="00B45C0E">
        <w:trPr>
          <w:trHeight w:hRule="exact" w:val="158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EE17E" w14:textId="77777777" w:rsidR="00B45C0E" w:rsidRPr="00863A35" w:rsidRDefault="00B45C0E" w:rsidP="00E10D2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863A35">
              <w:rPr>
                <w:rFonts w:ascii="Times New Roman" w:eastAsia="Calibri" w:hAnsi="Times New Roman" w:cs="Times New Roman"/>
                <w:iCs/>
              </w:rPr>
              <w:t>Условия досрочного расторжения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D6881" w14:textId="528F974D" w:rsidR="00B45C0E" w:rsidRPr="00BE7A80" w:rsidRDefault="00B45C0E" w:rsidP="00E10D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7A80">
              <w:rPr>
                <w:rFonts w:ascii="Times New Roman" w:eastAsia="Calibri" w:hAnsi="Times New Roman" w:cs="Times New Roman"/>
              </w:rPr>
              <w:t xml:space="preserve">Выплата начисленных процентов по Соглашению осуществляется на условиях, действующих на дату расторжения Соглашения. Расторжение Соглашения осуществляется не позднее следующего рабочего дня за днем направления соответствующего запроса(заявления) по Системе ДБО. </w:t>
            </w:r>
          </w:p>
        </w:tc>
      </w:tr>
      <w:tr w:rsidR="00B45C0E" w:rsidRPr="00863A35" w14:paraId="4CEEF3EA" w14:textId="77777777" w:rsidTr="00B45C0E">
        <w:trPr>
          <w:trHeight w:hRule="exact" w:val="37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E4C16" w14:textId="1C2702CA" w:rsidR="00B45C0E" w:rsidRPr="00863A35" w:rsidRDefault="00B45C0E" w:rsidP="00E10D2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</w:rPr>
              <w:t>Номер и дата заключения Соглашения: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9B2D9" w14:textId="77777777" w:rsidR="00B45C0E" w:rsidRPr="006F3745" w:rsidRDefault="00B45C0E" w:rsidP="00E10D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4472C4" w:themeColor="accent1"/>
              </w:rPr>
            </w:pPr>
          </w:p>
        </w:tc>
      </w:tr>
      <w:tr w:rsidR="00B45C0E" w:rsidRPr="00863A35" w14:paraId="356B6903" w14:textId="77777777" w:rsidTr="00B45C0E">
        <w:trPr>
          <w:trHeight w:hRule="exact" w:val="2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9CCF" w14:textId="55BB98AF" w:rsidR="00B45C0E" w:rsidRPr="00863A35" w:rsidRDefault="00B45C0E" w:rsidP="00E10D2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863A35">
              <w:rPr>
                <w:rFonts w:ascii="Times New Roman" w:eastAsia="Calibri" w:hAnsi="Times New Roman" w:cs="Times New Roman"/>
                <w:iCs/>
              </w:rPr>
              <w:t>Счет Клиента: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49740" w14:textId="77777777" w:rsidR="00B45C0E" w:rsidRPr="006F3745" w:rsidRDefault="00B45C0E" w:rsidP="00E10D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4472C4" w:themeColor="accent1"/>
              </w:rPr>
            </w:pPr>
          </w:p>
        </w:tc>
      </w:tr>
      <w:tr w:rsidR="00B45C0E" w:rsidRPr="00863A35" w14:paraId="7FE16263" w14:textId="77777777" w:rsidTr="00B45C0E">
        <w:trPr>
          <w:trHeight w:hRule="exact" w:val="63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FBB977" w14:textId="64C208E9" w:rsidR="00B45C0E" w:rsidRPr="00863A35" w:rsidRDefault="00B45C0E" w:rsidP="00E10D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45C0E">
              <w:rPr>
                <w:rFonts w:ascii="Times New Roman" w:eastAsia="Calibri" w:hAnsi="Times New Roman" w:cs="Times New Roman"/>
                <w:iCs/>
              </w:rPr>
              <w:t>Дата предоставления в Банк настоящего Заявления: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95C2AC4" w14:textId="5EB7FD40" w:rsidR="00B45C0E" w:rsidRPr="00863A35" w:rsidRDefault="00B45C0E" w:rsidP="00E10D20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0AD74C62" w14:textId="52290BB1" w:rsidR="000D288C" w:rsidRDefault="000D288C" w:rsidP="00F02914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BB27180" w14:textId="77777777" w:rsidR="00B45C0E" w:rsidRPr="00863A35" w:rsidRDefault="00B45C0E" w:rsidP="00F02914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62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863A35" w:rsidRPr="00863A35" w14:paraId="59C88DC1" w14:textId="77777777" w:rsidTr="00F02914">
        <w:tc>
          <w:tcPr>
            <w:tcW w:w="6237" w:type="dxa"/>
          </w:tcPr>
          <w:p w14:paraId="749A2D4B" w14:textId="77777777" w:rsidR="00863A35" w:rsidRPr="00863A35" w:rsidRDefault="00863A35" w:rsidP="00863A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Hlk198208032"/>
            <w:r w:rsidRPr="00863A3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Электронная подпись </w:t>
            </w:r>
          </w:p>
        </w:tc>
      </w:tr>
      <w:tr w:rsidR="00863A35" w:rsidRPr="00863A35" w14:paraId="4AE02598" w14:textId="77777777" w:rsidTr="00F02914">
        <w:trPr>
          <w:trHeight w:val="766"/>
        </w:trPr>
        <w:tc>
          <w:tcPr>
            <w:tcW w:w="6237" w:type="dxa"/>
          </w:tcPr>
          <w:p w14:paraId="7DF31A86" w14:textId="77777777" w:rsidR="00863A35" w:rsidRPr="00863A35" w:rsidRDefault="00863A35" w:rsidP="00863A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24D78B8" w14:textId="77777777" w:rsidR="00863A35" w:rsidRPr="00863A35" w:rsidRDefault="00863A35" w:rsidP="00863A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1D165E" w14:textId="77777777" w:rsidR="00863A35" w:rsidRPr="00863A35" w:rsidRDefault="00863A35" w:rsidP="00863A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3EFE0CC" w14:textId="77777777" w:rsidR="00863A35" w:rsidRPr="00863A35" w:rsidRDefault="00863A35" w:rsidP="00863A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04464EA" w14:textId="77777777" w:rsidR="00863A35" w:rsidRPr="00863A35" w:rsidRDefault="00863A35" w:rsidP="00863A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bookmarkEnd w:id="0"/>
    </w:tbl>
    <w:p w14:paraId="2F454069" w14:textId="77777777" w:rsidR="00BA7D99" w:rsidRDefault="00BA7D99" w:rsidP="00BA7D9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30CD90A9" w14:textId="77777777" w:rsidR="00BA7D99" w:rsidRDefault="00BA7D99" w:rsidP="00BA7D9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23B7C23E" w14:textId="77777777" w:rsidR="00BA7D99" w:rsidRDefault="00BA7D99" w:rsidP="00BA7D9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2D305C48" w14:textId="77777777" w:rsidR="00BA7D99" w:rsidRDefault="00BA7D99" w:rsidP="00BA7D9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99FFA03" w14:textId="4C989137" w:rsidR="003C1EB2" w:rsidRPr="003C1EB2" w:rsidRDefault="003C1EB2" w:rsidP="00BA7D9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C1EB2">
        <w:rPr>
          <w:rFonts w:ascii="Times New Roman" w:eastAsia="Times New Roman" w:hAnsi="Times New Roman" w:cs="Times New Roman"/>
          <w:b/>
          <w:bCs/>
          <w:lang w:eastAsia="ru-RU"/>
        </w:rPr>
        <w:t>Отметки Банка:</w:t>
      </w:r>
    </w:p>
    <w:tbl>
      <w:tblPr>
        <w:tblpPr w:leftFromText="180" w:rightFromText="180" w:vertAnchor="page" w:horzAnchor="margin" w:tblpY="11760"/>
        <w:tblW w:w="82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5708"/>
      </w:tblGrid>
      <w:tr w:rsidR="00BA7D99" w:rsidRPr="003C1EB2" w14:paraId="2C88390E" w14:textId="77777777" w:rsidTr="00BA7D99">
        <w:trPr>
          <w:trHeight w:val="13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CCEA" w14:textId="77777777" w:rsidR="00BA7D99" w:rsidRPr="003C1EB2" w:rsidRDefault="00BA7D99" w:rsidP="00BA7D99">
            <w:pPr>
              <w:tabs>
                <w:tab w:val="center" w:pos="54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3C1E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Дата </w:t>
            </w:r>
            <w:r w:rsidRPr="003C1EB2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принятия</w:t>
            </w: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 Заявления</w:t>
            </w:r>
            <w:r w:rsidRPr="003C1EB2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E329C" w14:textId="77777777" w:rsidR="00BA7D99" w:rsidRPr="003C1EB2" w:rsidRDefault="00BA7D99" w:rsidP="00BA7D99">
            <w:pPr>
              <w:tabs>
                <w:tab w:val="center" w:pos="54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eastAsia="ru-RU"/>
              </w:rPr>
            </w:pPr>
          </w:p>
        </w:tc>
      </w:tr>
    </w:tbl>
    <w:p w14:paraId="5674F969" w14:textId="77777777" w:rsidR="003C1EB2" w:rsidRPr="003C1EB2" w:rsidRDefault="003C1EB2" w:rsidP="003C1EB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55A8B06B" w14:textId="77777777" w:rsidR="00863A35" w:rsidRPr="00863A35" w:rsidRDefault="00863A35" w:rsidP="003C1EB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sectPr w:rsidR="00863A35" w:rsidRPr="00863A35" w:rsidSect="003C1EB2">
      <w:headerReference w:type="default" r:id="rId7"/>
      <w:pgSz w:w="11906" w:h="16838"/>
      <w:pgMar w:top="709" w:right="566" w:bottom="568" w:left="1134" w:header="709" w:footer="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A606B" w14:textId="77777777" w:rsidR="00987285" w:rsidRDefault="00987285" w:rsidP="00863A35">
      <w:pPr>
        <w:spacing w:after="0" w:line="240" w:lineRule="auto"/>
      </w:pPr>
      <w:r>
        <w:separator/>
      </w:r>
    </w:p>
  </w:endnote>
  <w:endnote w:type="continuationSeparator" w:id="0">
    <w:p w14:paraId="24E0A361" w14:textId="77777777" w:rsidR="00987285" w:rsidRDefault="00987285" w:rsidP="00863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56D7E" w14:textId="77777777" w:rsidR="00987285" w:rsidRDefault="00987285" w:rsidP="00863A35">
      <w:pPr>
        <w:spacing w:after="0" w:line="240" w:lineRule="auto"/>
      </w:pPr>
      <w:r>
        <w:separator/>
      </w:r>
    </w:p>
  </w:footnote>
  <w:footnote w:type="continuationSeparator" w:id="0">
    <w:p w14:paraId="0B26A07A" w14:textId="77777777" w:rsidR="00987285" w:rsidRDefault="00987285" w:rsidP="00863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27CB" w14:textId="77777777" w:rsidR="00C6199D" w:rsidRDefault="005C1D12" w:rsidP="00E54E1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Pr="001B5E87">
      <w:rPr>
        <w:noProof/>
      </w:rPr>
      <w:t>5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B51"/>
    <w:rsid w:val="000D288C"/>
    <w:rsid w:val="0011531E"/>
    <w:rsid w:val="00176E9A"/>
    <w:rsid w:val="001D311A"/>
    <w:rsid w:val="0023177F"/>
    <w:rsid w:val="00253566"/>
    <w:rsid w:val="002848BA"/>
    <w:rsid w:val="003C1EB2"/>
    <w:rsid w:val="004D0FF7"/>
    <w:rsid w:val="005C1D12"/>
    <w:rsid w:val="005D7D2A"/>
    <w:rsid w:val="006353C9"/>
    <w:rsid w:val="00646A05"/>
    <w:rsid w:val="00665FF5"/>
    <w:rsid w:val="00692926"/>
    <w:rsid w:val="006F3745"/>
    <w:rsid w:val="00753705"/>
    <w:rsid w:val="00863A35"/>
    <w:rsid w:val="00987285"/>
    <w:rsid w:val="00A4017A"/>
    <w:rsid w:val="00AB7B51"/>
    <w:rsid w:val="00B45C0E"/>
    <w:rsid w:val="00BA7D99"/>
    <w:rsid w:val="00BE7A80"/>
    <w:rsid w:val="00BF6581"/>
    <w:rsid w:val="00C421F9"/>
    <w:rsid w:val="00CD1D3F"/>
    <w:rsid w:val="00DE2FCC"/>
    <w:rsid w:val="00E10D20"/>
    <w:rsid w:val="00E759B4"/>
    <w:rsid w:val="00E97D66"/>
    <w:rsid w:val="00F0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59E4C"/>
  <w15:chartTrackingRefBased/>
  <w15:docId w15:val="{3FE6F5E2-14B4-47A3-9616-A8E02665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63A3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3A35"/>
    <w:rPr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863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3A35"/>
  </w:style>
  <w:style w:type="character" w:styleId="a7">
    <w:name w:val="footnote reference"/>
    <w:aliases w:val="Знак сноски 1,Знак сноски-FN,сноска,вески,ООО Знак сноски,ftref,СНОСКА,сноска1,Ciae niinee-FN,Referencia nota al pie,Footnote Reference,fr,Used by Word for Help footnote symbols,ХИА_ЗС,сноск,SUPERS,Avg,Table_Footnote_last Знак1,Знак сноски1"/>
    <w:uiPriority w:val="99"/>
    <w:unhideWhenUsed/>
    <w:qFormat/>
    <w:rsid w:val="00863A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3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884DB-9EAF-4F02-87DD-8973BE606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Леванова Анастасия Викторовна</dc:creator>
  <cp:keywords/>
  <dc:description/>
  <cp:lastModifiedBy>Леванова Анастасия Викторовна</cp:lastModifiedBy>
  <cp:revision>3</cp:revision>
  <dcterms:created xsi:type="dcterms:W3CDTF">2026-03-19T14:54:00Z</dcterms:created>
  <dcterms:modified xsi:type="dcterms:W3CDTF">2026-03-30T07:52:00Z</dcterms:modified>
</cp:coreProperties>
</file>